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(рисунок К.40.1).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(рисунок К.41.1).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(рисунок К.42.1).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(113 А) от АДТН = 110 А (рисунок К.36.1).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(152 А) от АДТН = 110 А (рисунок К.37.1).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АДН 169 кВ (рисунок К.4.1).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163 кВ при АДН 169 кВ (рисунок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(72 А) от ДДТН = 60 А, 7 % от АДТН = 1000 А (рисунок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(67 А) от ДДТН = 60 А, 7 % от АДТН = 1000 А (рисунок К.78.1).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(рисунок К.83.1).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(рисунок К.84.1).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268 % (161 А) от ДДТН = 60 А, 16 % от АДТН = 1000 А (рисунок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(64 А) от ДДТН = 60 А, 6 % от АДТН = 1000 А (рисунок К.95.1).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(64 А) от ДДТН = 60 А, 6 % от АДТН = 1000 А (рисунок К.96.1).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115 % (69 А) от ДДТН = 60 А, 7 % от АДТН = 1000 А (рисунок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(62 А) от ДДТН = 60 А, 6 % от АДТН = 1000 А (рисунок К.100.1).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156 % (94 А) от ДДТН = 60 А, 9 % от АДТН = 1000 А (рисунок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219 % (132 А) от ДДТН = 60 А, 13 % от АДТН = 1000 А (рисунок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132 % (79 А) от ДДТН = 60 А, 8 % от АДТН = 1000 А (рисунок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(рисунок К.55.1).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(рисунок К.58.1).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113 % (113 А) от ДДТН = 100 А, 103 % от АДТН = 110 А (рисунок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152 % (152 А) от ДДТН = 100 А, 138 % от АДТН = 110 А (рисунок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(106 А) от ДДТН = 100 А, 96 % от АДТН = 110 А (рисунок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(172 А) от ДДТН = 120 А, 17 % от АДТН = 1000 А (рисунок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175 % (210 А) от ДДТН = 120 А, 21 % от АДТН = 1000 А (рисунок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(133 А) от ДДТН = 120 А, 13 % от АДТН = 1000 А (рисунок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(169 А) от ДДТН = 120 А, 17 % от АДТН = 1000 А (рисунок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(165 А) от ДДТН = 120 А, 17 % от АДТН = 1000 А (рисунок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(128 А) от ДДТН = 120 А, 13 % от АДТН = 1000 А (рисунок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257 кВ при наибольшем рабочем 252 кВ (рисунок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46 % от АДТН = 200 А (рисунок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(129 А) от ДДТН = 90 А, 64 % от АДТН = 200 А (рисунок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174 % (157 А) от ДДТН = 90 А, 79 % от АДТН = 200 А (рисунок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197 % (177 А) от ДДТН = 90 А, 89 % от АДТН = 200 А (рисунок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(90 А) от ДДТН = 90 А, 45 % от АДТН = 200 А (рисунок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(93 А) от ДДТН = 90 А, 47 % от АДТН = 200 А (рисунок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(118 А) от ДДТН = 90 А, 59 % от АДТН = 200 А (рисунок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(134 А) от ДДТН = 90 А, 67 % от АДТН = 200 А (рисунок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(101 А) от ДДТН = 90 А, 50 % от АДТН = 200 А (рисунок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134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119 % (902 А) от ДДТН = 761 А, 95 % от АДТН = 947 А (рисунок К.347.1).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116 % (880 А) от ДДТН = 761 А, 93 % от АДТН = 947 А (рисунок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163 кВ при МДН 177 кВ, АДН 169 кВ (рисунок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131 кВ при АДН 169 кВ (рисунок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143 кВ при АДН 169 кВ (рисунок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160 кВ при АДН 169 кВ (рисунок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157 кВ при АДН 169 кВ (рисунок К.22.1).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(132 А) от АДТН = 110 А (рисунок К.178.1).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(163 А) от АДТН = 110 А (рисунок К.179.1).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164 % (181 А) от АДТН = 110 А (рисунок К.180.1).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(133 А) от АДТН = 110 А (рисунок К.186.1).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(рисунок К.187.1).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(рисунок К.188.1).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АТ 1 220/110 кВ ПС 220 кВ Ермак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(рисунок К.192.1).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(153 А) от АДТН = 110 А (рисунок К.208.1).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312 % (344 А) от АДТН = 110 А (рисунок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353 % (388 А) от АДТН = 110 А (рисунок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(рисунок К.211.1).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(рисунок К.214.1).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(рисунок К.215.1).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Ермак: 2СШ 220 кВ - Тасу-Ява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(рисунок К.193.1).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(рисунок К.197.1).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(рисунок К.198.1).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(рисунок К.199.1).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(800 А) от АДТН = 756 А (рисунок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(840 А) от АДТН = 756 А (рисунок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(117 А) от АДТН = 110 А (рисунок К.151.1).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(рисунок К.152.1).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130 % (143 А) от АДТН = 110 А (рисунок К.153.1).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(144 А) от АДТН = 110 А (рисунок К.154.1).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(рисунок К.119.1).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(рисунок К.121.1).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(рисунок К.123.1).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К.124.1).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(136 А) от АДТН = 110 А (рисунок К.125.1).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(рисунок К.127.1).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(рисунок К.128.1).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(рисунок К.130.1).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(рисунок К.135.1).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(рисунок К.136.1).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(рисунок К.137.1).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(119 А) от АДТН = 110 А (рисунок К.138.1).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(рисунок К.139.1).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(рисунок К.140.1).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(рисунок К.141.1).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(рисунок К.142.1).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(рисунок К.143.1).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241 % (265 А) от АДТН = 110 А (рисунок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(рисунок К.145.1).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(рисунок К.146.1).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(рисунок К.133.1).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(рисунок К.132.1).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(рисунок К.147.1).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(115 А) от АДТН = 110 А (рисунок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К.134.1).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127 % (140 А) от АДТН = 110 А (рисунок К.110.1).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(рисунок К.166.1).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(рисунок К.167.1).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(183 А) от АДТН = 110 А (рисунок К.168.1).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168 % (185 А) от АДТН = 110 А (рисунок К.163.1).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К.102.1).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(рисунок К.171.1).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(рисунок К.107.1).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(164 А) от АДТН = 110 А (рисунок К.108.1).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162 % (179 А) от АДТН = 110 А (рисунок К.109.1).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(рисунок К.106.1).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(рисунок К.156.1).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142 % (156 А) от АДТН = 110 А (рисунок К.157.1).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172 % (189 А) от АДТН = 110 А (рисунок К.158.1).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(183 А) от АДТН = 110 А (рисунок К.159.1).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137 % (216 А) от АДТН = 158 А (рисунок К.17.1).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154 % (243 А) от АДТН = 158 А (рисунок К.18.1).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(255 А) от АДТН = 190 А (рисунок К.525.1).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166 % (333 А) от АДТН = 200 А (рисунок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190 % (379 А) от АДТН = 200 А (рисунок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(794 А) от АДТН = 756 А (рисунок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(837 А) от АДТН = 756 А (рисунок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128 % (256 А) от АДТН = 200 А (рисунок К.144.1).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118 кВ при АДН 169 кВ (рисунок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2027 г (-41°C) и составляет 129 кВ при АДН 169 кВ (рисунок К.478.1).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(рисунок К.184.1).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143 кВ при АДН 169 кВ (рисунок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(рисунок К.155.1).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АДН 169 кВ (рисунок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156 кВ при АДН 169 кВ (рисунок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148 кВ при АДН 169 кВ (рисунок К.160.1).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157 кВ при АДН 169 кВ (рисунок К.22.1).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82 кВ при АДН 85 кВ (рисунок К.30.1).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83 кВ при АДН 85 кВ (рисунок К.23.1).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78 кВ при АДН 85 кВ (рисунок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ДДТН = 640 А, 134 % от АДТН = 640 А (рисунок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ДДТН = 640 А, 137 % от АДТН = 640 А (рисунок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(рисунок К.403.1).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252 кВ при наибольшем рабочем 252 кВ (рисунок К.379.1).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(221 А) от ДДТН = 162 А, 117 % от АДТН = 190 А (рисунок К.683.1).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160 % (258 А) от ДДТН = 162 А, 136 % от АДТН = 190 А (рисунок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ДДТН = 640 А, 133 % от АДТН = 640 А (рисунок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ДДТН = 640 А, 136 % от АДТН = 640 А (рисунок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(17°C) и составляет 106 % (924 А) от ДДТН = 873 А, 92 % от АДТН = 1000 А (рисунок К.280.1).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(рисунок К.392.1).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(997 А) от ДДТН = 873 А, 100 % от АДТН = 1000 А (рисунок К.393.1).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(рисунок К.394.1).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(998 А) от ДДТН = 873 А, 100 % от АДТН = 1000 А (рисунок К.395.1).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(рисунок К.397.1).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(рисунок К.398.1).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104 % (905 А) от ДДТН = 873 А, 90 % от АДТН = 1000 А (рисунок К.701.1).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(922 А) от ДДТН = 873 А, 92 % от АДТН = 1000 А (рисунок К.401.1).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(993 А) от ДДТН = 873 А, 99 % от АДТН = 1000 А (рисунок К.384.1).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(рисунок К.380.1).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(991 А) от ДДТН = 873 А, 99 % от АДТН = 1000 А (рисунок К.387.1).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(849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(870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(853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(869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(848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(872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137 % (259 А) от АДТН = 190 А (рисунок К.421.1).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117 % (221 А) от АДТН = 190 А (рисунок К.714.1).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205 % (388 А) от АДТН = 190 А (рисунок К.413.1).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131 % (249 А) от АДТН = 190 А (рисунок К.415.1).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(258 А) от АДТН = 190 А (рисунок К.416.1).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(220 А) от АДТН = 190 А (рисунок К.406.1).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144 % (273 А) от АДТН = 190 А (рисунок К.407.1).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– Салехард №1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(397 А) от АДТН = 376 А (рисунок К.431.1).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(467 А) от АДТН = 376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Надым - Пангоды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(1015 А) от АДТН = 1000 А (рисунок К.455.1).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(рисунок К.461.1).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(рисунок К.462.1).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(1007 А) от АДТН = 1000 А (рисунок К.426.1).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(рисунок К.414.1).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(1012 А) от АДТН = 1000 А (рисунок К.436.1).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(1015 А) от АДТН = 1000 А (рисунок К.437.1).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(1016 А) от АДТН = 1000 А (рисунок К.438.1).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(рисунок К.441.1).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(рисунок К.442.1).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